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Earning Money / Starting a Small Business</w:t>
      </w:r>
    </w:p>
    <w:p>
      <w:pPr>
        <w:pStyle w:val="Heading2"/>
      </w:pPr>
      <w:r>
        <w:t>Section 1: Ways to Earn Money</w:t>
      </w:r>
    </w:p>
    <w:p>
      <w:r>
        <w:t>Key Concepts:</w:t>
        <w:br/>
        <w:t>• Money is earned by providing value to others.</w:t>
        <w:br/>
        <w:t>• Value can come from skills, time, or creativity.</w:t>
      </w:r>
    </w:p>
    <w:p>
      <w:r>
        <w:t>Practice Exercise:</w:t>
        <w:br/>
        <w:t>List two ways someone your age could earn money.</w:t>
      </w:r>
    </w:p>
    <w:p>
      <w:pPr>
        <w:pStyle w:val="Heading2"/>
      </w:pPr>
      <w:r>
        <w:t>Section 2: Turning Hobbies into Income</w:t>
      </w:r>
    </w:p>
    <w:p>
      <w:r>
        <w:t>Key Concepts:</w:t>
        <w:br/>
        <w:t>• Hobbies can become income when people are willing to pay for them.</w:t>
        <w:br/>
        <w:t>• Businesses often start with interests or passions.</w:t>
      </w:r>
    </w:p>
    <w:p>
      <w:r>
        <w:t>Practice Exercise:</w:t>
        <w:br/>
        <w:t>Write one hobby you enjoy and how it could earn money.</w:t>
      </w:r>
    </w:p>
    <w:p>
      <w:pPr>
        <w:pStyle w:val="Heading2"/>
      </w:pPr>
      <w:r>
        <w:t>Section 3: Saving and Financial Independence</w:t>
      </w:r>
    </w:p>
    <w:p>
      <w:r>
        <w:t>Key Concepts:</w:t>
        <w:br/>
        <w:t>• Saving helps you reach future goals.</w:t>
        <w:br/>
        <w:t>• Saving money supports independence and responsibility.</w:t>
      </w:r>
    </w:p>
    <w:p>
      <w:r>
        <w:t>Practice Exercise:</w:t>
        <w:br/>
        <w:t>Describe one goal you would save money for and why.</w:t>
      </w:r>
    </w:p>
    <w:p>
      <w:pPr>
        <w:pStyle w:val="Heading2"/>
      </w:pPr>
      <w:r>
        <w:t>Section 4: Basic Business &amp; Marketing</w:t>
      </w:r>
    </w:p>
    <w:p>
      <w:r>
        <w:t>Key Concepts:</w:t>
        <w:br/>
        <w:t>• Businesses need customers.</w:t>
        <w:br/>
        <w:t>• Marketing helps customers learn about products or services.</w:t>
      </w:r>
    </w:p>
    <w:p>
      <w:r>
        <w:t>Practice Exercise:</w:t>
        <w:br/>
        <w:t>Name one way you could tell people about a small business.</w:t>
      </w:r>
    </w:p>
    <w:p>
      <w:pPr>
        <w:pStyle w:val="Heading2"/>
      </w:pPr>
      <w:r>
        <w:t>Cumulative Assessment</w:t>
      </w:r>
    </w:p>
    <w:p>
      <w:r>
        <w:t>• Why is providing value important when earning money?</w:t>
      </w:r>
    </w:p>
    <w:p>
      <w:r>
        <w:t>• How can saving money help you in the future?</w:t>
      </w:r>
    </w:p>
    <w:p>
      <w:r>
        <w:t>• Why do many businesses start with hobbies or interests?</w:t>
      </w:r>
    </w:p>
    <w:p>
      <w:r>
        <w:t>• What role does marketing play in a small business?</w:t>
      </w:r>
    </w:p>
    <w:p>
      <w:r>
        <w:t>• How can earning your own money build independence?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